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927EA" w14:textId="44E24019" w:rsidR="00083343" w:rsidRDefault="00083343" w:rsidP="00083343">
      <w:pPr>
        <w:pStyle w:val="Nagwek1"/>
        <w:jc w:val="right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>Załącznik nr 9</w:t>
      </w:r>
    </w:p>
    <w:p w14:paraId="2EBD9A56" w14:textId="1AEC46E9" w:rsidR="003D2657" w:rsidRPr="00083343" w:rsidRDefault="00000000">
      <w:pPr>
        <w:pStyle w:val="Nagwek1"/>
        <w:jc w:val="center"/>
        <w:rPr>
          <w:rFonts w:asciiTheme="minorHAnsi" w:hAnsiTheme="minorHAnsi"/>
          <w:color w:val="auto"/>
          <w:sz w:val="24"/>
          <w:szCs w:val="24"/>
        </w:rPr>
      </w:pPr>
      <w:r w:rsidRPr="00083343">
        <w:rPr>
          <w:rFonts w:asciiTheme="minorHAnsi" w:hAnsiTheme="minorHAnsi"/>
          <w:color w:val="auto"/>
          <w:sz w:val="24"/>
          <w:szCs w:val="24"/>
        </w:rPr>
        <w:t>WYKAZ DOSTAW</w:t>
      </w:r>
    </w:p>
    <w:p w14:paraId="55055878" w14:textId="77777777" w:rsidR="003D2657" w:rsidRPr="00083343" w:rsidRDefault="00000000">
      <w:pPr>
        <w:rPr>
          <w:sz w:val="24"/>
          <w:szCs w:val="24"/>
        </w:rPr>
      </w:pPr>
      <w:r w:rsidRPr="00083343">
        <w:rPr>
          <w:sz w:val="24"/>
          <w:szCs w:val="24"/>
        </w:rPr>
        <w:t>(dotyczy warunku udziału w postępowaniu w zakresie zdolności technicznej lub zawodowej)</w:t>
      </w:r>
    </w:p>
    <w:p w14:paraId="491FDA65" w14:textId="77777777" w:rsidR="003D2657" w:rsidRPr="00083343" w:rsidRDefault="00000000">
      <w:pPr>
        <w:rPr>
          <w:sz w:val="24"/>
          <w:szCs w:val="24"/>
        </w:rPr>
      </w:pPr>
      <w:r w:rsidRPr="00083343">
        <w:rPr>
          <w:sz w:val="24"/>
          <w:szCs w:val="24"/>
        </w:rPr>
        <w:br/>
        <w:t>Nazwa Wykonawcy: ........................................................................................................</w:t>
      </w:r>
    </w:p>
    <w:p w14:paraId="660A369F" w14:textId="77777777" w:rsidR="003D2657" w:rsidRPr="00083343" w:rsidRDefault="00000000">
      <w:pPr>
        <w:rPr>
          <w:sz w:val="24"/>
          <w:szCs w:val="24"/>
        </w:rPr>
      </w:pPr>
      <w:r w:rsidRPr="00083343">
        <w:rPr>
          <w:sz w:val="24"/>
          <w:szCs w:val="24"/>
        </w:rPr>
        <w:t>Adres: ...............................................................................................................................</w:t>
      </w:r>
    </w:p>
    <w:p w14:paraId="30DE5B1D" w14:textId="77777777" w:rsidR="003D2657" w:rsidRPr="00083343" w:rsidRDefault="00000000">
      <w:pPr>
        <w:rPr>
          <w:sz w:val="24"/>
          <w:szCs w:val="24"/>
        </w:rPr>
      </w:pPr>
      <w:r w:rsidRPr="00083343">
        <w:rPr>
          <w:sz w:val="24"/>
          <w:szCs w:val="24"/>
        </w:rPr>
        <w:t>NIP/REGON: .......................................................................................................................</w:t>
      </w:r>
    </w:p>
    <w:p w14:paraId="5D5A29D8" w14:textId="77777777" w:rsidR="003D2657" w:rsidRPr="00083343" w:rsidRDefault="00000000">
      <w:pPr>
        <w:rPr>
          <w:sz w:val="24"/>
          <w:szCs w:val="24"/>
        </w:rPr>
      </w:pPr>
      <w:r w:rsidRPr="00083343">
        <w:rPr>
          <w:sz w:val="24"/>
          <w:szCs w:val="24"/>
        </w:rPr>
        <w:br/>
        <w:t>Oświadczam(y), że w okresie ostatnich 3 lat przed upływem terminu składania ofert (a jeżeli okres prowadzenia działalności jest krótszy – w tym okresie) wykonaliśmy następujące dostawy: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77"/>
        <w:gridCol w:w="1457"/>
        <w:gridCol w:w="1703"/>
        <w:gridCol w:w="1117"/>
        <w:gridCol w:w="1164"/>
        <w:gridCol w:w="1151"/>
        <w:gridCol w:w="1361"/>
      </w:tblGrid>
      <w:tr w:rsidR="00083343" w:rsidRPr="00083343" w14:paraId="01D601B8" w14:textId="77777777">
        <w:trPr>
          <w:jc w:val="center"/>
        </w:trPr>
        <w:tc>
          <w:tcPr>
            <w:tcW w:w="1234" w:type="dxa"/>
          </w:tcPr>
          <w:p w14:paraId="67043A27" w14:textId="77777777" w:rsidR="003D2657" w:rsidRPr="00083343" w:rsidRDefault="00000000">
            <w:pPr>
              <w:rPr>
                <w:sz w:val="24"/>
                <w:szCs w:val="24"/>
              </w:rPr>
            </w:pPr>
            <w:r w:rsidRPr="00083343">
              <w:rPr>
                <w:sz w:val="24"/>
                <w:szCs w:val="24"/>
              </w:rPr>
              <w:t>Lp.</w:t>
            </w:r>
          </w:p>
        </w:tc>
        <w:tc>
          <w:tcPr>
            <w:tcW w:w="1234" w:type="dxa"/>
          </w:tcPr>
          <w:p w14:paraId="2837DF95" w14:textId="77777777" w:rsidR="003D2657" w:rsidRPr="00083343" w:rsidRDefault="00000000">
            <w:pPr>
              <w:rPr>
                <w:sz w:val="24"/>
                <w:szCs w:val="24"/>
              </w:rPr>
            </w:pPr>
            <w:r w:rsidRPr="00083343">
              <w:rPr>
                <w:sz w:val="24"/>
                <w:szCs w:val="24"/>
              </w:rPr>
              <w:t>Część zamówienia</w:t>
            </w:r>
          </w:p>
        </w:tc>
        <w:tc>
          <w:tcPr>
            <w:tcW w:w="1234" w:type="dxa"/>
          </w:tcPr>
          <w:p w14:paraId="028922D0" w14:textId="77777777" w:rsidR="003D2657" w:rsidRPr="00083343" w:rsidRDefault="00000000">
            <w:pPr>
              <w:rPr>
                <w:sz w:val="24"/>
                <w:szCs w:val="24"/>
              </w:rPr>
            </w:pPr>
            <w:r w:rsidRPr="00083343">
              <w:rPr>
                <w:sz w:val="24"/>
                <w:szCs w:val="24"/>
              </w:rPr>
              <w:t>Rodzaj dostarczanych artykułów spożywczych</w:t>
            </w:r>
          </w:p>
        </w:tc>
        <w:tc>
          <w:tcPr>
            <w:tcW w:w="1234" w:type="dxa"/>
          </w:tcPr>
          <w:p w14:paraId="62092435" w14:textId="77777777" w:rsidR="003D2657" w:rsidRPr="00083343" w:rsidRDefault="00000000">
            <w:pPr>
              <w:rPr>
                <w:sz w:val="24"/>
                <w:szCs w:val="24"/>
              </w:rPr>
            </w:pPr>
            <w:r w:rsidRPr="00083343">
              <w:rPr>
                <w:sz w:val="24"/>
                <w:szCs w:val="24"/>
              </w:rPr>
              <w:t>Wartość dostawy brutto (zł)</w:t>
            </w:r>
          </w:p>
        </w:tc>
        <w:tc>
          <w:tcPr>
            <w:tcW w:w="1234" w:type="dxa"/>
          </w:tcPr>
          <w:p w14:paraId="13BEEA43" w14:textId="77777777" w:rsidR="003D2657" w:rsidRPr="00083343" w:rsidRDefault="00000000">
            <w:pPr>
              <w:rPr>
                <w:sz w:val="24"/>
                <w:szCs w:val="24"/>
              </w:rPr>
            </w:pPr>
            <w:r w:rsidRPr="00083343">
              <w:rPr>
                <w:sz w:val="24"/>
                <w:szCs w:val="24"/>
              </w:rPr>
              <w:t>Data realizacji (od–do)</w:t>
            </w:r>
          </w:p>
        </w:tc>
        <w:tc>
          <w:tcPr>
            <w:tcW w:w="1234" w:type="dxa"/>
          </w:tcPr>
          <w:p w14:paraId="1E2DD120" w14:textId="09F4D131" w:rsidR="003D2657" w:rsidRPr="00083343" w:rsidRDefault="00000000">
            <w:pPr>
              <w:rPr>
                <w:sz w:val="24"/>
                <w:szCs w:val="24"/>
              </w:rPr>
            </w:pPr>
            <w:r w:rsidRPr="00083343">
              <w:rPr>
                <w:sz w:val="24"/>
                <w:szCs w:val="24"/>
              </w:rPr>
              <w:t xml:space="preserve">Nazwa i adres odbiorcy </w:t>
            </w:r>
          </w:p>
        </w:tc>
        <w:tc>
          <w:tcPr>
            <w:tcW w:w="1234" w:type="dxa"/>
          </w:tcPr>
          <w:p w14:paraId="5EBC88B9" w14:textId="77777777" w:rsidR="003D2657" w:rsidRPr="00083343" w:rsidRDefault="00000000">
            <w:pPr>
              <w:rPr>
                <w:sz w:val="24"/>
                <w:szCs w:val="24"/>
              </w:rPr>
            </w:pPr>
            <w:r w:rsidRPr="00083343">
              <w:rPr>
                <w:sz w:val="24"/>
                <w:szCs w:val="24"/>
              </w:rPr>
              <w:t>Informacja o należytym wykonaniu</w:t>
            </w:r>
          </w:p>
        </w:tc>
      </w:tr>
      <w:tr w:rsidR="00083343" w:rsidRPr="00083343" w14:paraId="5F4FC9E0" w14:textId="77777777">
        <w:trPr>
          <w:jc w:val="center"/>
        </w:trPr>
        <w:tc>
          <w:tcPr>
            <w:tcW w:w="1234" w:type="dxa"/>
          </w:tcPr>
          <w:p w14:paraId="0A0CA186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219D5592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2BE87BE0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10E513A9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3F2FFCF8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2F088BA0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75E14CE4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</w:tr>
      <w:tr w:rsidR="00083343" w:rsidRPr="00083343" w14:paraId="41C779B2" w14:textId="77777777">
        <w:trPr>
          <w:jc w:val="center"/>
        </w:trPr>
        <w:tc>
          <w:tcPr>
            <w:tcW w:w="1234" w:type="dxa"/>
          </w:tcPr>
          <w:p w14:paraId="13008ABE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16D751E0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5D6CB05A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2DB64C75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459FDD3A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20F6C0CE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354F644C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</w:tr>
      <w:tr w:rsidR="00083343" w:rsidRPr="00083343" w14:paraId="0238B7D7" w14:textId="77777777">
        <w:trPr>
          <w:jc w:val="center"/>
        </w:trPr>
        <w:tc>
          <w:tcPr>
            <w:tcW w:w="1234" w:type="dxa"/>
          </w:tcPr>
          <w:p w14:paraId="1C948373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088387D5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38FE9A92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1A7CA29E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3A773721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0A8ABB84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07487838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</w:tr>
      <w:tr w:rsidR="00083343" w:rsidRPr="00083343" w14:paraId="3782D024" w14:textId="77777777">
        <w:trPr>
          <w:jc w:val="center"/>
        </w:trPr>
        <w:tc>
          <w:tcPr>
            <w:tcW w:w="1234" w:type="dxa"/>
          </w:tcPr>
          <w:p w14:paraId="54F16F1F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4D40E50F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4DA05766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1B45D3ED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60DFE5D7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08815289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6447F4AF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</w:tr>
      <w:tr w:rsidR="00083343" w:rsidRPr="00083343" w14:paraId="3429C650" w14:textId="77777777">
        <w:trPr>
          <w:jc w:val="center"/>
        </w:trPr>
        <w:tc>
          <w:tcPr>
            <w:tcW w:w="1234" w:type="dxa"/>
          </w:tcPr>
          <w:p w14:paraId="3077C481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7DBA5104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6FC30395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276D5228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27F59915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13FE7839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2456E206" w14:textId="77777777" w:rsidR="003D2657" w:rsidRPr="00083343" w:rsidRDefault="003D2657">
            <w:pPr>
              <w:rPr>
                <w:sz w:val="24"/>
                <w:szCs w:val="24"/>
              </w:rPr>
            </w:pPr>
          </w:p>
        </w:tc>
      </w:tr>
    </w:tbl>
    <w:p w14:paraId="41A9C580" w14:textId="77777777" w:rsidR="003D2657" w:rsidRPr="00083343" w:rsidRDefault="00000000">
      <w:pPr>
        <w:rPr>
          <w:sz w:val="24"/>
          <w:szCs w:val="24"/>
        </w:rPr>
      </w:pPr>
      <w:r w:rsidRPr="00083343">
        <w:rPr>
          <w:sz w:val="24"/>
          <w:szCs w:val="24"/>
        </w:rPr>
        <w:br/>
        <w:t>Oświadczam(y), że wskazane powyżej dostawy zostały wykonane należycie oraz zgodnie z zawartymi umowami.</w:t>
      </w:r>
    </w:p>
    <w:p w14:paraId="290AA28F" w14:textId="77777777" w:rsidR="003D2657" w:rsidRPr="00083343" w:rsidRDefault="00000000">
      <w:pPr>
        <w:rPr>
          <w:sz w:val="24"/>
          <w:szCs w:val="24"/>
        </w:rPr>
      </w:pPr>
      <w:r w:rsidRPr="00083343">
        <w:rPr>
          <w:sz w:val="24"/>
          <w:szCs w:val="24"/>
        </w:rPr>
        <w:t>Do wykazu załączam(y) dowody potwierdzające należyte wykonanie dostaw (referencje lub inne dokumenty wystawione przez podmiot, na rzecz którego dostawy zostały wykonane).</w:t>
      </w:r>
    </w:p>
    <w:p w14:paraId="180B005F" w14:textId="77777777" w:rsidR="003D2657" w:rsidRPr="00083343" w:rsidRDefault="00000000">
      <w:pPr>
        <w:rPr>
          <w:b/>
          <w:bCs/>
          <w:sz w:val="24"/>
          <w:szCs w:val="24"/>
        </w:rPr>
      </w:pPr>
      <w:r w:rsidRPr="00083343">
        <w:rPr>
          <w:b/>
          <w:bCs/>
          <w:sz w:val="24"/>
          <w:szCs w:val="24"/>
        </w:rPr>
        <w:br/>
        <w:t>Informacja dodatkowa:</w:t>
      </w:r>
    </w:p>
    <w:p w14:paraId="791A0DBB" w14:textId="77777777" w:rsidR="003D2657" w:rsidRPr="00083343" w:rsidRDefault="00000000">
      <w:pPr>
        <w:rPr>
          <w:sz w:val="24"/>
          <w:szCs w:val="24"/>
        </w:rPr>
      </w:pPr>
      <w:r w:rsidRPr="00083343">
        <w:rPr>
          <w:sz w:val="24"/>
          <w:szCs w:val="24"/>
        </w:rPr>
        <w:t>Niedopuszczalne jest wykazywanie tej samej dostawy dla różnych części zamówienia, jeżeli jej zakres nie obejmuje w pełni wymagań określonych dla każdej z tych części.</w:t>
      </w:r>
    </w:p>
    <w:p w14:paraId="778DBB3D" w14:textId="77777777" w:rsidR="003D2657" w:rsidRPr="00083343" w:rsidRDefault="00000000">
      <w:pPr>
        <w:rPr>
          <w:sz w:val="24"/>
          <w:szCs w:val="24"/>
        </w:rPr>
      </w:pPr>
      <w:r w:rsidRPr="00083343">
        <w:rPr>
          <w:sz w:val="24"/>
          <w:szCs w:val="24"/>
        </w:rPr>
        <w:lastRenderedPageBreak/>
        <w:br/>
        <w:t>Miejscowość, data: .......................................................................................</w:t>
      </w:r>
    </w:p>
    <w:p w14:paraId="1354FA31" w14:textId="77777777" w:rsidR="003D2657" w:rsidRPr="00083343" w:rsidRDefault="00000000">
      <w:pPr>
        <w:rPr>
          <w:sz w:val="24"/>
          <w:szCs w:val="24"/>
        </w:rPr>
      </w:pPr>
      <w:r w:rsidRPr="00083343">
        <w:rPr>
          <w:sz w:val="24"/>
          <w:szCs w:val="24"/>
        </w:rPr>
        <w:br/>
        <w:t>Podpis(y) osoby/osób uprawnionej(ych) do reprezentowania Wykonawcy:</w:t>
      </w:r>
    </w:p>
    <w:p w14:paraId="3E0ED3FC" w14:textId="77777777" w:rsidR="003D2657" w:rsidRPr="00083343" w:rsidRDefault="00000000">
      <w:pPr>
        <w:rPr>
          <w:sz w:val="24"/>
          <w:szCs w:val="24"/>
        </w:rPr>
      </w:pPr>
      <w:r w:rsidRPr="00083343">
        <w:rPr>
          <w:sz w:val="24"/>
          <w:szCs w:val="24"/>
        </w:rPr>
        <w:br/>
        <w:t>...............................................................................................................................</w:t>
      </w:r>
    </w:p>
    <w:p w14:paraId="59E74E80" w14:textId="77777777" w:rsidR="003D2657" w:rsidRPr="00083343" w:rsidRDefault="00000000">
      <w:pPr>
        <w:rPr>
          <w:sz w:val="24"/>
          <w:szCs w:val="24"/>
        </w:rPr>
      </w:pPr>
      <w:r w:rsidRPr="00083343">
        <w:rPr>
          <w:sz w:val="24"/>
          <w:szCs w:val="24"/>
        </w:rPr>
        <w:br/>
        <w:t>(Pieczęć Wykonawcy)</w:t>
      </w:r>
    </w:p>
    <w:sectPr w:rsidR="003D2657" w:rsidRPr="0008334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52992956">
    <w:abstractNumId w:val="8"/>
  </w:num>
  <w:num w:numId="2" w16cid:durableId="804739538">
    <w:abstractNumId w:val="6"/>
  </w:num>
  <w:num w:numId="3" w16cid:durableId="559481813">
    <w:abstractNumId w:val="5"/>
  </w:num>
  <w:num w:numId="4" w16cid:durableId="551307578">
    <w:abstractNumId w:val="4"/>
  </w:num>
  <w:num w:numId="5" w16cid:durableId="1865711448">
    <w:abstractNumId w:val="7"/>
  </w:num>
  <w:num w:numId="6" w16cid:durableId="660542522">
    <w:abstractNumId w:val="3"/>
  </w:num>
  <w:num w:numId="7" w16cid:durableId="1337002437">
    <w:abstractNumId w:val="2"/>
  </w:num>
  <w:num w:numId="8" w16cid:durableId="1678263490">
    <w:abstractNumId w:val="1"/>
  </w:num>
  <w:num w:numId="9" w16cid:durableId="1917857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3343"/>
    <w:rsid w:val="0011072C"/>
    <w:rsid w:val="0015074B"/>
    <w:rsid w:val="0029639D"/>
    <w:rsid w:val="00326F90"/>
    <w:rsid w:val="003D2657"/>
    <w:rsid w:val="00973C3A"/>
    <w:rsid w:val="00AA1D8D"/>
    <w:rsid w:val="00B47730"/>
    <w:rsid w:val="00BD7ACD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88B57"/>
  <w14:defaultImageDpi w14:val="300"/>
  <w15:docId w15:val="{EFD3C794-2785-41B5-BBA6-FBE344548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Dorota Kaczorowska</cp:lastModifiedBy>
  <cp:revision>3</cp:revision>
  <dcterms:created xsi:type="dcterms:W3CDTF">2026-02-27T08:43:00Z</dcterms:created>
  <dcterms:modified xsi:type="dcterms:W3CDTF">2026-04-21T05:40:00Z</dcterms:modified>
  <cp:category/>
</cp:coreProperties>
</file>